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30607" w14:textId="77777777" w:rsidR="00B0537F" w:rsidRDefault="00000000">
      <w:pPr>
        <w:pStyle w:val="Title"/>
      </w:pPr>
      <w:r>
        <w:t>1-Dashboard-Button</w:t>
      </w:r>
    </w:p>
    <w:p w14:paraId="313B12A9" w14:textId="1365D779" w:rsidR="00B0537F" w:rsidRDefault="00000000">
      <w:r>
        <w:t xml:space="preserve">OK everyone, in this video I'm going to show you how to find the dashboard button and therefore to find the dashboard. The reason I'm starting off with this video is because all the other videos were shot before the location of the dashboard button was changed. What am I talking about? So in all the other videos you could just click right here, you know, on the left menu and there would be like just like it says quick menu messages, there would be one that says Dashboard so you could get to the account. Dashboard, that is, that button is no longer there. So how do you get there? There's two ways you can get to the dashboard. </w:t>
      </w:r>
    </w:p>
    <w:p w14:paraId="4247A840" w14:textId="2A57D050" w:rsidR="00B0537F" w:rsidRDefault="00000000">
      <w:r>
        <w:t xml:space="preserve">Well, </w:t>
      </w:r>
      <w:proofErr w:type="gramStart"/>
      <w:r>
        <w:t>first of all</w:t>
      </w:r>
      <w:proofErr w:type="gramEnd"/>
      <w:r>
        <w:t xml:space="preserve">, let's just go somewhere else. First, let's just go to messages. Ok, so we're at messages right now. I want to get to the dashboard. One quick, easy, fast way to go there is just click on a Weber watch this click. And Boom, we're right at the account dashboard. Let me show you another way to get there. Let's go to. Once again, we'll just go to subscribers. Alright, so we are not on the dashboard obviously. </w:t>
      </w:r>
      <w:proofErr w:type="gramStart"/>
      <w:r>
        <w:t>So</w:t>
      </w:r>
      <w:proofErr w:type="gramEnd"/>
      <w:r>
        <w:t xml:space="preserve"> another quick way to get there is just go to quick menu. </w:t>
      </w:r>
    </w:p>
    <w:p w14:paraId="520E6455" w14:textId="05DF59A5" w:rsidR="00B0537F" w:rsidRDefault="00000000">
      <w:proofErr w:type="gramStart"/>
      <w:r>
        <w:t>So</w:t>
      </w:r>
      <w:proofErr w:type="gramEnd"/>
      <w:r>
        <w:t xml:space="preserve"> you click on quick menu. You can pull up quick menu by pressing the control and the key on your keyboard. So let's just click on quick menu. Obviously there's a dashboard right there, so you can just click right there or from now on you can just press the letter D like delta on your keyboard. That's it. There's just. Like, I'm right here, right? I'm just going to hit the letter D like delta on my keyboard watch. So you can see it's spinning U there. Oi just pressed the D for Delta Key and it's bringing me back to the account dashboard. You can also click the Aweber logo or press D on your keyboard to get back to your dashboard, which is just what I just said, right? Ok, great. </w:t>
      </w:r>
    </w:p>
    <w:p w14:paraId="0D2BFCDB" w14:textId="647EB47B" w:rsidR="00B0537F" w:rsidRDefault="00000000">
      <w:proofErr w:type="gramStart"/>
      <w:r>
        <w:t>So</w:t>
      </w:r>
      <w:proofErr w:type="gramEnd"/>
      <w:r>
        <w:t xml:space="preserve"> I will close this tip so that's how you get to the dashboard. But while we're here let me just show you quick menu once again, you know depending some of them it doesn't matter. Which lists you're on? Others if you're going to go to subscribers, you can just click or go here. That will bring you to the subscribers of the list that you're on. What am I talking about? South we're in this list. </w:t>
      </w:r>
    </w:p>
    <w:p w14:paraId="221A7CB6" w14:textId="77777777" w:rsidR="000631A6" w:rsidRDefault="00000000">
      <w:r>
        <w:t xml:space="preserve">There's a lot of different lists here. I'm in the list called traffic Tips and I want to go to subscribers. For that list, I can just press the S like Sierra. On the keyboard or I can go to quick menu and go to subscribers if I want to create a message, this means shift press shift message. If I want to go to draft messages, I click M if I want to search for something like landing pages, I just go there and it will bring me to the options for landing pages and that's it. And that's all for finding the dashboard. </w:t>
      </w:r>
    </w:p>
    <w:p w14:paraId="6B900737" w14:textId="7E587201" w:rsidR="00B0537F" w:rsidRDefault="00000000">
      <w:r>
        <w:t xml:space="preserve">Thank you very much and I'll see you in the next video. </w:t>
      </w:r>
      <w:r>
        <w:br/>
      </w:r>
    </w:p>
    <w:sectPr w:rsidR="00B0537F"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63DAF" w14:textId="77777777" w:rsidR="00E47204" w:rsidRDefault="00E47204">
      <w:pPr>
        <w:spacing w:after="0" w:line="240" w:lineRule="auto"/>
      </w:pPr>
      <w:r>
        <w:separator/>
      </w:r>
    </w:p>
  </w:endnote>
  <w:endnote w:type="continuationSeparator" w:id="0">
    <w:p w14:paraId="3DB34841" w14:textId="77777777" w:rsidR="00E47204" w:rsidRDefault="00E47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BF05" w14:textId="77777777" w:rsidR="00E47204" w:rsidRDefault="00E47204">
      <w:pPr>
        <w:spacing w:after="0" w:line="240" w:lineRule="auto"/>
      </w:pPr>
      <w:r>
        <w:separator/>
      </w:r>
    </w:p>
  </w:footnote>
  <w:footnote w:type="continuationSeparator" w:id="0">
    <w:p w14:paraId="6E1F55F0" w14:textId="77777777" w:rsidR="00E47204" w:rsidRDefault="00E472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21162272">
    <w:abstractNumId w:val="8"/>
  </w:num>
  <w:num w:numId="2" w16cid:durableId="440416628">
    <w:abstractNumId w:val="6"/>
  </w:num>
  <w:num w:numId="3" w16cid:durableId="1943032790">
    <w:abstractNumId w:val="5"/>
  </w:num>
  <w:num w:numId="4" w16cid:durableId="899747446">
    <w:abstractNumId w:val="4"/>
  </w:num>
  <w:num w:numId="5" w16cid:durableId="1146318762">
    <w:abstractNumId w:val="7"/>
  </w:num>
  <w:num w:numId="6" w16cid:durableId="627668758">
    <w:abstractNumId w:val="3"/>
  </w:num>
  <w:num w:numId="7" w16cid:durableId="1495798198">
    <w:abstractNumId w:val="2"/>
  </w:num>
  <w:num w:numId="8" w16cid:durableId="680474803">
    <w:abstractNumId w:val="1"/>
  </w:num>
  <w:num w:numId="9" w16cid:durableId="595137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631A6"/>
    <w:rsid w:val="0015074B"/>
    <w:rsid w:val="0029639D"/>
    <w:rsid w:val="002D4732"/>
    <w:rsid w:val="00326F90"/>
    <w:rsid w:val="004E488D"/>
    <w:rsid w:val="00AA1D8D"/>
    <w:rsid w:val="00B0537F"/>
    <w:rsid w:val="00B47730"/>
    <w:rsid w:val="00CB0664"/>
    <w:rsid w:val="00E4720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1185B4"/>
  <w14:defaultImageDpi w14:val="330"/>
  <w15:docId w15:val="{B2D20F57-E6C6-44CC-88CE-D11ACC758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0E8B5-D1F2-4E85-9ACE-BE9D5EF0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547</Words>
  <Characters>2262</Characters>
  <Application>Microsoft Office Word</Application>
  <DocSecurity>0</DocSecurity>
  <Lines>34</Lines>
  <Paragraphs>6</Paragraphs>
  <ScaleCrop>false</ScaleCrop>
  <Manager/>
  <Company/>
  <LinksUpToDate>false</LinksUpToDate>
  <CharactersWithSpaces>2803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Dougherty</dc:creator>
  <cp:keywords/>
  <dc:description/>
  <cp:lastModifiedBy>Steve Dougherty</cp:lastModifiedBy>
  <cp:revision>2</cp:revision>
  <dcterms:created xsi:type="dcterms:W3CDTF">2022-11-27T14:49:00Z</dcterms:created>
  <dcterms:modified xsi:type="dcterms:W3CDTF">2022-11-27T14:49:00Z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64f7b2a7aa60f6a85d9fe1a32501b4a32908c9fea2f6b816b9496461b75a76e4</vt:lpwstr>
  </property>
</Properties>
</file>